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6D8" w:rsidRDefault="00A217B1">
      <w:r>
        <w:rPr>
          <w:noProof/>
        </w:rPr>
        <w:drawing>
          <wp:inline distT="0" distB="0" distL="0" distR="0">
            <wp:extent cx="6581775" cy="5400675"/>
            <wp:effectExtent l="0" t="0" r="9525" b="9525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75" cy="540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B46D8" w:rsidSect="00A217B1">
      <w:pgSz w:w="16838" w:h="11906" w:orient="landscape"/>
      <w:pgMar w:top="1758" w:right="1440" w:bottom="164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7B1"/>
    <w:rsid w:val="000B46D8"/>
    <w:rsid w:val="00177A29"/>
    <w:rsid w:val="002B5524"/>
    <w:rsid w:val="003B3222"/>
    <w:rsid w:val="00424DED"/>
    <w:rsid w:val="00482A4F"/>
    <w:rsid w:val="00527398"/>
    <w:rsid w:val="00632123"/>
    <w:rsid w:val="008104C5"/>
    <w:rsid w:val="008402D9"/>
    <w:rsid w:val="009175F9"/>
    <w:rsid w:val="009761CF"/>
    <w:rsid w:val="009B0D92"/>
    <w:rsid w:val="00A03098"/>
    <w:rsid w:val="00A217B1"/>
    <w:rsid w:val="00A3732E"/>
    <w:rsid w:val="00A53085"/>
    <w:rsid w:val="00BD0C39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Ballontekst">
    <w:name w:val="Balloon Text"/>
    <w:basedOn w:val="Standaard"/>
    <w:link w:val="BallontekstChar"/>
    <w:rsid w:val="00A217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A217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Ballontekst">
    <w:name w:val="Balloon Text"/>
    <w:basedOn w:val="Standaard"/>
    <w:link w:val="BallontekstChar"/>
    <w:rsid w:val="00A217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A217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D8B10BD8.dotm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Bode, E.</dc:creator>
  <cp:lastModifiedBy>Bode, E.</cp:lastModifiedBy>
  <cp:revision>1</cp:revision>
  <dcterms:created xsi:type="dcterms:W3CDTF">2020-04-02T12:30:00Z</dcterms:created>
  <dcterms:modified xsi:type="dcterms:W3CDTF">2020-04-02T12:34:00Z</dcterms:modified>
</cp:coreProperties>
</file>